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topFromText="1701" w:bottomFromText="244" w:vertAnchor="page" w:horzAnchor="margin" w:tblpY="1968"/>
        <w:tblW w:w="5082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091"/>
      </w:tblGrid>
      <w:tr w:rsidR="007E4A07" w14:paraId="4C8CCCC0" w14:textId="77777777" w:rsidTr="00241FD0">
        <w:trPr>
          <w:trHeight w:hRule="exact" w:val="907"/>
        </w:trPr>
        <w:tc>
          <w:tcPr>
            <w:tcW w:w="5000" w:type="pct"/>
            <w:gridSpan w:val="2"/>
            <w:vAlign w:val="center"/>
            <w:hideMark/>
          </w:tcPr>
          <w:p w14:paraId="1E7CEA17" w14:textId="77777777" w:rsidR="007E4A07" w:rsidRDefault="007E4A07" w:rsidP="00241FD0">
            <w:pPr>
              <w:pStyle w:val="DocumentnaamOLCO"/>
              <w:spacing w:line="276" w:lineRule="auto"/>
              <w:rPr>
                <w:b/>
                <w:bCs/>
                <w:color w:val="124143" w:themeColor="text2"/>
                <w:sz w:val="36"/>
                <w:szCs w:val="32"/>
              </w:rPr>
            </w:pPr>
            <w:r w:rsidRPr="007E4A07">
              <w:rPr>
                <w:b/>
                <w:bCs/>
                <w:color w:val="124143" w:themeColor="text2"/>
                <w:sz w:val="36"/>
                <w:szCs w:val="32"/>
              </w:rPr>
              <w:t>Bijlage 2: Opgave Referentieproject kerncompetentie</w:t>
            </w:r>
          </w:p>
          <w:p w14:paraId="392D3BFD" w14:textId="77777777" w:rsidR="007E4A07" w:rsidRPr="0090439D" w:rsidRDefault="007E4A07" w:rsidP="00241FD0">
            <w:pPr>
              <w:pStyle w:val="BasistekstOLCO"/>
              <w:spacing w:line="276" w:lineRule="auto"/>
            </w:pPr>
            <w:r>
              <w:t>(zoals opgenomen in selectieleidraad, hoofdstuk 6)</w:t>
            </w:r>
          </w:p>
          <w:p w14:paraId="4BB8A330" w14:textId="7DE72285" w:rsidR="007E4A07" w:rsidRPr="007E4A07" w:rsidRDefault="007E4A07" w:rsidP="00241FD0">
            <w:pPr>
              <w:pStyle w:val="BasistekstOLCO"/>
              <w:spacing w:line="276" w:lineRule="auto"/>
            </w:pPr>
          </w:p>
        </w:tc>
      </w:tr>
      <w:tr w:rsidR="007E4A07" w14:paraId="614FF1C5" w14:textId="77777777" w:rsidTr="00241FD0">
        <w:trPr>
          <w:trHeight w:val="278"/>
        </w:trPr>
        <w:tc>
          <w:tcPr>
            <w:tcW w:w="612" w:type="pct"/>
            <w:vAlign w:val="center"/>
            <w:hideMark/>
          </w:tcPr>
          <w:p w14:paraId="5097B153" w14:textId="07A64779" w:rsidR="007E4A07" w:rsidRDefault="007E4A07" w:rsidP="00241FD0">
            <w:pPr>
              <w:pStyle w:val="DocumentgegevenskopjeOLCO"/>
              <w:spacing w:line="276" w:lineRule="auto"/>
            </w:pPr>
            <w:r w:rsidRPr="007E4A07">
              <w:rPr>
                <w:b/>
                <w:iCs/>
                <w:noProof w:val="0"/>
                <w:color w:val="28AF6B" w:themeColor="accent3"/>
                <w:sz w:val="20"/>
                <w:szCs w:val="20"/>
              </w:rPr>
              <w:t>Project:</w:t>
            </w:r>
          </w:p>
        </w:tc>
        <w:tc>
          <w:tcPr>
            <w:tcW w:w="4388" w:type="pct"/>
            <w:vAlign w:val="center"/>
            <w:hideMark/>
          </w:tcPr>
          <w:p w14:paraId="667A933E" w14:textId="7927FD6D" w:rsidR="007E4A07" w:rsidRDefault="007E4A07" w:rsidP="00241FD0">
            <w:pPr>
              <w:pStyle w:val="DocumentgegevensOLCO"/>
              <w:spacing w:line="276" w:lineRule="auto"/>
            </w:pPr>
            <w:r w:rsidRPr="007E4A07">
              <w:t>Entreebrug Spaarnepark Haarlem. Selectie Architect.</w:t>
            </w:r>
          </w:p>
        </w:tc>
      </w:tr>
    </w:tbl>
    <w:p w14:paraId="6A61A3F6" w14:textId="242BEA6F" w:rsidR="00332271" w:rsidRPr="00407E50" w:rsidRDefault="00332271" w:rsidP="0059247F">
      <w:pPr>
        <w:pStyle w:val="Kop2zondernummerOLCO"/>
      </w:pPr>
      <w:r w:rsidRPr="00407E50">
        <w:t>Verklaring ten behoeve van de Niet-openbare Aanbestedingsprocedure</w:t>
      </w:r>
    </w:p>
    <w:p w14:paraId="74954A46" w14:textId="26C5FA31" w:rsidR="00332271" w:rsidRDefault="00385646" w:rsidP="00C14FA6">
      <w:pPr>
        <w:pStyle w:val="BasistekstOLCO"/>
      </w:pPr>
      <w:r w:rsidRPr="00385646">
        <w:t>De Gegadigde dient onderstaande tabel volledig in te vullen.</w:t>
      </w:r>
    </w:p>
    <w:p w14:paraId="1E4F5751" w14:textId="77777777" w:rsidR="00332271" w:rsidRDefault="00332271" w:rsidP="00332271">
      <w:pPr>
        <w:rPr>
          <w:rFonts w:ascii="Arial" w:hAnsi="Arial" w:cs="Arial"/>
          <w:szCs w:val="18"/>
        </w:rPr>
      </w:pPr>
    </w:p>
    <w:tbl>
      <w:tblPr>
        <w:tblStyle w:val="Tabelraster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678"/>
        <w:gridCol w:w="2709"/>
      </w:tblGrid>
      <w:tr w:rsidR="00332271" w14:paraId="6F175334" w14:textId="77777777" w:rsidTr="00E23CAE">
        <w:trPr>
          <w:trHeight w:val="562"/>
        </w:trPr>
        <w:tc>
          <w:tcPr>
            <w:tcW w:w="8926" w:type="dxa"/>
            <w:gridSpan w:val="4"/>
            <w:shd w:val="clear" w:color="auto" w:fill="124143" w:themeFill="text2"/>
            <w:hideMark/>
          </w:tcPr>
          <w:p w14:paraId="64D589E0" w14:textId="03742160" w:rsidR="00CD515C" w:rsidRPr="007D1439" w:rsidRDefault="00CD515C" w:rsidP="00E23CAE">
            <w:pPr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</w:pPr>
            <w:r w:rsidRPr="007D1439">
              <w:rPr>
                <w:rFonts w:ascii="Arial" w:hAnsi="Arial" w:cs="Arial"/>
                <w:b/>
                <w:szCs w:val="18"/>
              </w:rPr>
              <w:t>Kerncompetentie</w:t>
            </w:r>
            <w:r w:rsidR="00AF24D0">
              <w:rPr>
                <w:rFonts w:ascii="Arial" w:hAnsi="Arial" w:cs="Arial"/>
                <w:b/>
                <w:szCs w:val="18"/>
              </w:rPr>
              <w:t xml:space="preserve"> 1</w:t>
            </w:r>
            <w:r w:rsidR="00113132">
              <w:rPr>
                <w:rFonts w:ascii="Arial" w:hAnsi="Arial" w:cs="Arial"/>
                <w:b/>
                <w:szCs w:val="18"/>
              </w:rPr>
              <w:t xml:space="preserve">: </w:t>
            </w:r>
            <w:r w:rsidR="00EE3887" w:rsidRPr="00EE3887">
              <w:rPr>
                <w:rFonts w:ascii="Arial" w:hAnsi="Arial" w:cs="Arial"/>
                <w:b/>
                <w:szCs w:val="18"/>
              </w:rPr>
              <w:t>ontwerpen van een langzaam verkeerbrug</w:t>
            </w:r>
          </w:p>
        </w:tc>
      </w:tr>
      <w:tr w:rsidR="00332271" w:rsidRPr="00D73F95" w14:paraId="6BA8FF6C" w14:textId="77777777" w:rsidTr="00C02ABF">
        <w:trPr>
          <w:trHeight w:val="562"/>
        </w:trPr>
        <w:tc>
          <w:tcPr>
            <w:tcW w:w="562" w:type="dxa"/>
            <w:hideMark/>
          </w:tcPr>
          <w:p w14:paraId="6CDFE341" w14:textId="1D69CD5B" w:rsidR="00332271" w:rsidRPr="00D73F95" w:rsidRDefault="00332271" w:rsidP="00C02ABF">
            <w:pPr>
              <w:pStyle w:val="Opsommingnummer1eniveauOLCO"/>
            </w:pPr>
          </w:p>
        </w:tc>
        <w:tc>
          <w:tcPr>
            <w:tcW w:w="2977" w:type="dxa"/>
            <w:hideMark/>
          </w:tcPr>
          <w:p w14:paraId="4C43ADC3" w14:textId="77777777" w:rsidR="00606BC6" w:rsidRPr="00606BC6" w:rsidRDefault="00606BC6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606BC6">
              <w:rPr>
                <w:rFonts w:ascii="Arial" w:hAnsi="Arial" w:cs="Arial"/>
                <w:szCs w:val="18"/>
              </w:rPr>
              <w:t xml:space="preserve">Opdrachtgever  </w:t>
            </w:r>
          </w:p>
          <w:p w14:paraId="5B6DFFD5" w14:textId="5FF628DA" w:rsidR="00606BC6" w:rsidRPr="00606BC6" w:rsidRDefault="00606BC6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 w:rsidRPr="00606BC6">
              <w:rPr>
                <w:rFonts w:ascii="Arial" w:hAnsi="Arial" w:cs="Arial"/>
                <w:i/>
                <w:iCs/>
                <w:szCs w:val="18"/>
              </w:rPr>
              <w:t xml:space="preserve">Naam opdrachtgever  </w:t>
            </w:r>
          </w:p>
          <w:p w14:paraId="25FC8119" w14:textId="2BA97B56" w:rsidR="00606BC6" w:rsidRPr="00606BC6" w:rsidRDefault="00606BC6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 w:rsidRPr="00606BC6">
              <w:rPr>
                <w:rFonts w:ascii="Arial" w:hAnsi="Arial" w:cs="Arial"/>
                <w:i/>
                <w:iCs/>
                <w:szCs w:val="18"/>
              </w:rPr>
              <w:t xml:space="preserve">Contactpersoon opdrachtgever </w:t>
            </w:r>
          </w:p>
          <w:p w14:paraId="62F15314" w14:textId="0DE8F810" w:rsidR="00606BC6" w:rsidRPr="00606BC6" w:rsidRDefault="00606BC6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 w:rsidRPr="00606BC6">
              <w:rPr>
                <w:rFonts w:ascii="Arial" w:hAnsi="Arial" w:cs="Arial"/>
                <w:i/>
                <w:iCs/>
                <w:szCs w:val="18"/>
              </w:rPr>
              <w:t>Telefoonnummer</w:t>
            </w:r>
          </w:p>
          <w:p w14:paraId="641E2E12" w14:textId="3D81314A" w:rsidR="00911528" w:rsidRPr="00D73F95" w:rsidRDefault="00606BC6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606BC6">
              <w:rPr>
                <w:rFonts w:ascii="Arial" w:hAnsi="Arial" w:cs="Arial"/>
                <w:i/>
                <w:iCs/>
                <w:szCs w:val="18"/>
              </w:rPr>
              <w:t>E-mailadres</w:t>
            </w:r>
          </w:p>
        </w:tc>
        <w:tc>
          <w:tcPr>
            <w:tcW w:w="5387" w:type="dxa"/>
            <w:gridSpan w:val="2"/>
          </w:tcPr>
          <w:p w14:paraId="74DA534F" w14:textId="77777777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76BAF7AE" w14:textId="77777777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7DBCC352" w14:textId="77777777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45DA883A" w14:textId="4C300D92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F1626B" w:rsidRPr="00D73F95" w14:paraId="5855EAE8" w14:textId="77777777" w:rsidTr="00E23CAE">
        <w:trPr>
          <w:trHeight w:val="562"/>
        </w:trPr>
        <w:tc>
          <w:tcPr>
            <w:tcW w:w="562" w:type="dxa"/>
          </w:tcPr>
          <w:p w14:paraId="20884F11" w14:textId="77777777" w:rsidR="00F1626B" w:rsidRPr="00D73F95" w:rsidRDefault="00F1626B" w:rsidP="00E23CAE">
            <w:pPr>
              <w:pStyle w:val="Opsommingnummer1eniveauOLCO"/>
            </w:pPr>
          </w:p>
        </w:tc>
        <w:tc>
          <w:tcPr>
            <w:tcW w:w="2977" w:type="dxa"/>
          </w:tcPr>
          <w:p w14:paraId="284E01CA" w14:textId="41467B56" w:rsidR="00F1626B" w:rsidRPr="00D73F95" w:rsidRDefault="00ED2104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kerncompetentie</w:t>
            </w:r>
          </w:p>
        </w:tc>
        <w:tc>
          <w:tcPr>
            <w:tcW w:w="5387" w:type="dxa"/>
            <w:gridSpan w:val="2"/>
          </w:tcPr>
          <w:p w14:paraId="01887A49" w14:textId="1A93693E" w:rsidR="00CD515C" w:rsidRPr="008C5E75" w:rsidRDefault="007F18D5" w:rsidP="00E23CAE">
            <w:pPr>
              <w:pStyle w:val="BasistekstOLCO"/>
              <w:rPr>
                <w:b/>
              </w:rPr>
            </w:pPr>
            <w:r w:rsidRPr="008C5E75">
              <w:rPr>
                <w:b/>
              </w:rPr>
              <w:t xml:space="preserve">Kerncompetentie </w:t>
            </w:r>
          </w:p>
          <w:p w14:paraId="53A76837" w14:textId="2BA19D47" w:rsidR="00F95A49" w:rsidRPr="008C5E75" w:rsidRDefault="00152AB2" w:rsidP="00E23CAE">
            <w:pPr>
              <w:pStyle w:val="BasistekstOLCO"/>
              <w:rPr>
                <w:i/>
                <w:iCs/>
              </w:rPr>
            </w:pPr>
            <w:r w:rsidRPr="00152AB2">
              <w:rPr>
                <w:i/>
                <w:iCs/>
              </w:rPr>
              <w:t xml:space="preserve">De referentie betreft een project waarbij de Gegadigde aantoonbaar verantwoordelijk was voor het (ruimtelijk en/of architectonisch) ontwerp van een brug </w:t>
            </w:r>
            <w:r w:rsidR="00C86BEE" w:rsidRPr="00C86BEE">
              <w:rPr>
                <w:i/>
                <w:iCs/>
              </w:rPr>
              <w:t>(fietsbrug en/of voetgangersbrug)</w:t>
            </w:r>
            <w:r w:rsidRPr="00152AB2">
              <w:rPr>
                <w:i/>
                <w:iCs/>
              </w:rPr>
              <w:t xml:space="preserve">, inclusief minimaal de ontwerpfasen Voorlopig Ontwerp (VO) en Definitief Ontwerp (DO), binnen een nieuwbouw- of reconstructieopgave. Het project is gerealiseerd en in gebruik genomen.  </w:t>
            </w:r>
          </w:p>
        </w:tc>
      </w:tr>
      <w:tr w:rsidR="00332271" w:rsidRPr="00D73F95" w14:paraId="69D1466E" w14:textId="77777777" w:rsidTr="00C02ABF">
        <w:trPr>
          <w:trHeight w:val="562"/>
        </w:trPr>
        <w:tc>
          <w:tcPr>
            <w:tcW w:w="562" w:type="dxa"/>
            <w:hideMark/>
          </w:tcPr>
          <w:p w14:paraId="4D5BB0B8" w14:textId="7EF7EE8D" w:rsidR="00332271" w:rsidRPr="00D73F95" w:rsidRDefault="00332271" w:rsidP="00C02ABF">
            <w:pPr>
              <w:pStyle w:val="Opsommingnummer1eniveauOLCO"/>
            </w:pPr>
          </w:p>
        </w:tc>
        <w:tc>
          <w:tcPr>
            <w:tcW w:w="2977" w:type="dxa"/>
            <w:hideMark/>
          </w:tcPr>
          <w:p w14:paraId="4A7C1838" w14:textId="77777777" w:rsidR="00C808FE" w:rsidRDefault="00C808FE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C808FE">
              <w:rPr>
                <w:rFonts w:ascii="Arial" w:hAnsi="Arial" w:cs="Arial"/>
                <w:szCs w:val="18"/>
              </w:rPr>
              <w:t xml:space="preserve">Projectgegevens </w:t>
            </w:r>
          </w:p>
          <w:p w14:paraId="51975EA1" w14:textId="15B9E780" w:rsidR="00332271" w:rsidRPr="00C808FE" w:rsidRDefault="00332271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 w:rsidRPr="00C808FE">
              <w:rPr>
                <w:rFonts w:ascii="Arial" w:hAnsi="Arial" w:cs="Arial"/>
                <w:i/>
                <w:iCs/>
                <w:szCs w:val="18"/>
              </w:rPr>
              <w:t>Naam van het project</w:t>
            </w:r>
            <w:r w:rsidR="00C808FE">
              <w:rPr>
                <w:rFonts w:ascii="Arial" w:hAnsi="Arial" w:cs="Arial"/>
                <w:i/>
                <w:iCs/>
                <w:szCs w:val="18"/>
              </w:rPr>
              <w:t>:</w:t>
            </w:r>
          </w:p>
        </w:tc>
        <w:tc>
          <w:tcPr>
            <w:tcW w:w="5387" w:type="dxa"/>
            <w:gridSpan w:val="2"/>
          </w:tcPr>
          <w:p w14:paraId="371633E2" w14:textId="77777777" w:rsidR="00332271" w:rsidRPr="00D73F95" w:rsidRDefault="00332271" w:rsidP="00E23CAE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C45B20" w:rsidRPr="00D73F95" w14:paraId="4C4FD3D2" w14:textId="77777777" w:rsidTr="00E23CAE">
        <w:trPr>
          <w:trHeight w:val="562"/>
        </w:trPr>
        <w:tc>
          <w:tcPr>
            <w:tcW w:w="562" w:type="dxa"/>
          </w:tcPr>
          <w:p w14:paraId="6A9FD57B" w14:textId="77777777" w:rsidR="00C45B20" w:rsidRPr="00D73F95" w:rsidRDefault="00C45B20" w:rsidP="00E23CAE">
            <w:pPr>
              <w:pStyle w:val="Opsommingnummer1eniveauOLCO"/>
            </w:pPr>
          </w:p>
        </w:tc>
        <w:tc>
          <w:tcPr>
            <w:tcW w:w="2977" w:type="dxa"/>
          </w:tcPr>
          <w:p w14:paraId="10CDC88C" w14:textId="616E4FBE" w:rsidR="00C45B20" w:rsidRPr="00D73F95" w:rsidRDefault="00604579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604579">
              <w:rPr>
                <w:rFonts w:ascii="Arial" w:hAnsi="Arial" w:cs="Arial"/>
                <w:szCs w:val="18"/>
              </w:rPr>
              <w:t>Projectlocatie</w:t>
            </w:r>
          </w:p>
        </w:tc>
        <w:tc>
          <w:tcPr>
            <w:tcW w:w="5387" w:type="dxa"/>
            <w:gridSpan w:val="2"/>
          </w:tcPr>
          <w:p w14:paraId="419355D0" w14:textId="77777777" w:rsidR="00C45B20" w:rsidRPr="00D73F95" w:rsidRDefault="00C45B20" w:rsidP="00E23CAE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604579" w:rsidRPr="00D73F95" w14:paraId="33B82F19" w14:textId="77777777" w:rsidTr="00E23CAE">
        <w:trPr>
          <w:trHeight w:val="562"/>
        </w:trPr>
        <w:tc>
          <w:tcPr>
            <w:tcW w:w="562" w:type="dxa"/>
          </w:tcPr>
          <w:p w14:paraId="1E195566" w14:textId="77777777" w:rsidR="00604579" w:rsidRPr="00D73F95" w:rsidRDefault="00604579" w:rsidP="00E23CAE">
            <w:pPr>
              <w:pStyle w:val="Opsommingnummer1eniveauOLCO"/>
            </w:pPr>
          </w:p>
        </w:tc>
        <w:tc>
          <w:tcPr>
            <w:tcW w:w="2977" w:type="dxa"/>
          </w:tcPr>
          <w:p w14:paraId="5EA94FA4" w14:textId="77777777" w:rsidR="00604579" w:rsidRPr="0034014B" w:rsidRDefault="001A5B77" w:rsidP="00E23CAE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34014B">
              <w:rPr>
                <w:rFonts w:ascii="Arial" w:hAnsi="Arial" w:cs="Arial"/>
                <w:szCs w:val="18"/>
              </w:rPr>
              <w:t>Rol van de Gegadigde</w:t>
            </w:r>
          </w:p>
          <w:p w14:paraId="4CEDE6D2" w14:textId="1852A59F" w:rsidR="0034014B" w:rsidRPr="00604579" w:rsidRDefault="0034014B" w:rsidP="00E23CAE">
            <w:r w:rsidRPr="006160F7">
              <w:rPr>
                <w:rFonts w:ascii="Arial" w:hAnsi="Arial" w:cs="Arial"/>
                <w:i/>
                <w:szCs w:val="18"/>
              </w:rPr>
              <w:t xml:space="preserve">Omschrijf de rol, taken en verantwoordelijkheden binnen het project, inclusief de betrokken ontwerpfasen (bijvoorbeeld VO, DO).  </w:t>
            </w:r>
          </w:p>
        </w:tc>
        <w:tc>
          <w:tcPr>
            <w:tcW w:w="5387" w:type="dxa"/>
            <w:gridSpan w:val="2"/>
          </w:tcPr>
          <w:p w14:paraId="5DBCEC0A" w14:textId="77777777" w:rsidR="00604579" w:rsidRPr="00D73F95" w:rsidRDefault="00604579" w:rsidP="00E23CAE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7E26427B" w14:textId="77777777" w:rsidTr="00E23CAE">
        <w:trPr>
          <w:trHeight w:val="562"/>
        </w:trPr>
        <w:tc>
          <w:tcPr>
            <w:tcW w:w="562" w:type="dxa"/>
            <w:hideMark/>
          </w:tcPr>
          <w:p w14:paraId="1C87E84B" w14:textId="088796E7" w:rsidR="00332271" w:rsidRPr="00D73F95" w:rsidRDefault="00332271" w:rsidP="00E23CAE">
            <w:pPr>
              <w:pStyle w:val="Opsommingnummer1eniveauOLCO"/>
            </w:pPr>
          </w:p>
        </w:tc>
        <w:tc>
          <w:tcPr>
            <w:tcW w:w="2977" w:type="dxa"/>
          </w:tcPr>
          <w:p w14:paraId="0034F5C8" w14:textId="77777777" w:rsidR="00332271" w:rsidRPr="006160F7" w:rsidRDefault="00440A2A" w:rsidP="00E23CAE">
            <w:pPr>
              <w:rPr>
                <w:rFonts w:ascii="Arial" w:hAnsi="Arial" w:cs="Arial"/>
                <w:iCs/>
                <w:szCs w:val="18"/>
              </w:rPr>
            </w:pPr>
            <w:r w:rsidRPr="006160F7">
              <w:rPr>
                <w:rFonts w:ascii="Arial" w:hAnsi="Arial" w:cs="Arial"/>
                <w:iCs/>
                <w:szCs w:val="18"/>
              </w:rPr>
              <w:t>Omschrijving van het project</w:t>
            </w:r>
          </w:p>
          <w:p w14:paraId="56E21295" w14:textId="41E519CE" w:rsidR="008433F4" w:rsidRPr="006160F7" w:rsidRDefault="008433F4" w:rsidP="00E23CAE">
            <w:pPr>
              <w:rPr>
                <w:rFonts w:ascii="Arial" w:hAnsi="Arial" w:cs="Arial"/>
                <w:i/>
                <w:szCs w:val="18"/>
              </w:rPr>
            </w:pPr>
            <w:r w:rsidRPr="006160F7">
              <w:rPr>
                <w:rFonts w:ascii="Arial" w:hAnsi="Arial" w:cs="Arial"/>
                <w:i/>
                <w:szCs w:val="18"/>
              </w:rPr>
              <w:t>Geef een korte projectbeschrijving</w:t>
            </w:r>
          </w:p>
        </w:tc>
        <w:tc>
          <w:tcPr>
            <w:tcW w:w="5387" w:type="dxa"/>
            <w:gridSpan w:val="2"/>
          </w:tcPr>
          <w:p w14:paraId="57B60D3A" w14:textId="0A299973" w:rsidR="00332271" w:rsidRPr="00D73F95" w:rsidRDefault="00332271" w:rsidP="00E23CAE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35BB48B1" w14:textId="77777777" w:rsidTr="00E23CAE">
        <w:trPr>
          <w:trHeight w:val="377"/>
        </w:trPr>
        <w:tc>
          <w:tcPr>
            <w:tcW w:w="562" w:type="dxa"/>
            <w:vMerge w:val="restart"/>
            <w:hideMark/>
          </w:tcPr>
          <w:p w14:paraId="1CD175C7" w14:textId="54B4E32D" w:rsidR="00332271" w:rsidRPr="00D73F95" w:rsidRDefault="00332271" w:rsidP="00E23CAE">
            <w:pPr>
              <w:pStyle w:val="Opsommingnummer1eniveauOLCO"/>
            </w:pPr>
          </w:p>
        </w:tc>
        <w:tc>
          <w:tcPr>
            <w:tcW w:w="2977" w:type="dxa"/>
            <w:vMerge w:val="restart"/>
            <w:hideMark/>
          </w:tcPr>
          <w:p w14:paraId="2AA007F8" w14:textId="77777777" w:rsidR="00332271" w:rsidRPr="00D73F95" w:rsidRDefault="00332271" w:rsidP="00E23CAE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2678" w:type="dxa"/>
            <w:hideMark/>
          </w:tcPr>
          <w:p w14:paraId="585E832B" w14:textId="77777777" w:rsidR="00332271" w:rsidRPr="00D73F95" w:rsidRDefault="00332271" w:rsidP="00E23CAE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09" w:type="dxa"/>
          </w:tcPr>
          <w:p w14:paraId="3CDAECCD" w14:textId="77777777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5A404EBC" w14:textId="77777777" w:rsidTr="00E23CAE">
        <w:trPr>
          <w:trHeight w:val="376"/>
        </w:trPr>
        <w:tc>
          <w:tcPr>
            <w:tcW w:w="562" w:type="dxa"/>
            <w:vMerge/>
            <w:hideMark/>
          </w:tcPr>
          <w:p w14:paraId="6CE08E6E" w14:textId="77777777" w:rsidR="00332271" w:rsidRPr="00D73F95" w:rsidRDefault="00332271" w:rsidP="00E23CAE">
            <w:pPr>
              <w:pStyle w:val="Opsommingnummer1eniveauOLCO"/>
            </w:pPr>
          </w:p>
        </w:tc>
        <w:tc>
          <w:tcPr>
            <w:tcW w:w="2977" w:type="dxa"/>
            <w:vMerge/>
            <w:hideMark/>
          </w:tcPr>
          <w:p w14:paraId="7DC513E2" w14:textId="77777777" w:rsidR="00332271" w:rsidRPr="00D73F95" w:rsidRDefault="00332271" w:rsidP="00E23CAE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78" w:type="dxa"/>
            <w:hideMark/>
          </w:tcPr>
          <w:p w14:paraId="0C98C41C" w14:textId="33B5BEF7" w:rsidR="00332271" w:rsidRPr="00D73F95" w:rsidRDefault="00332271" w:rsidP="00E23CAE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 w:rsidR="00621CD8">
              <w:rPr>
                <w:rFonts w:ascii="Arial" w:hAnsi="Arial" w:cs="Arial"/>
                <w:szCs w:val="18"/>
              </w:rPr>
              <w:t>oplevering</w:t>
            </w:r>
            <w:r w:rsidR="000870FD">
              <w:rPr>
                <w:rFonts w:ascii="Arial" w:hAnsi="Arial" w:cs="Arial"/>
                <w:szCs w:val="18"/>
              </w:rPr>
              <w:t xml:space="preserve"> project</w:t>
            </w:r>
          </w:p>
        </w:tc>
        <w:tc>
          <w:tcPr>
            <w:tcW w:w="2709" w:type="dxa"/>
          </w:tcPr>
          <w:p w14:paraId="5BA81527" w14:textId="77777777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47ADED4C" w14:textId="77777777" w:rsidTr="00E23CAE">
        <w:trPr>
          <w:trHeight w:val="254"/>
        </w:trPr>
        <w:tc>
          <w:tcPr>
            <w:tcW w:w="562" w:type="dxa"/>
            <w:hideMark/>
          </w:tcPr>
          <w:p w14:paraId="70196CC4" w14:textId="3A7C0539" w:rsidR="00332271" w:rsidRPr="00D73F95" w:rsidRDefault="00332271" w:rsidP="00E23CAE">
            <w:pPr>
              <w:pStyle w:val="Opsommingnummer1eniveauOLCO"/>
            </w:pPr>
          </w:p>
        </w:tc>
        <w:tc>
          <w:tcPr>
            <w:tcW w:w="2977" w:type="dxa"/>
            <w:hideMark/>
          </w:tcPr>
          <w:p w14:paraId="774CE1A1" w14:textId="77777777" w:rsidR="006160F7" w:rsidRDefault="006160F7" w:rsidP="00E23CAE">
            <w:pPr>
              <w:ind w:right="45"/>
            </w:pPr>
            <w:r w:rsidRPr="006160F7">
              <w:rPr>
                <w:rFonts w:ascii="Arial" w:hAnsi="Arial" w:cs="Arial"/>
                <w:szCs w:val="18"/>
              </w:rPr>
              <w:t>Samenwerking (indien van toepassing)</w:t>
            </w:r>
            <w:r>
              <w:t xml:space="preserve"> </w:t>
            </w:r>
          </w:p>
          <w:p w14:paraId="1A6E9FAE" w14:textId="2C814BFD" w:rsidR="00332271" w:rsidRPr="00D73F95" w:rsidRDefault="006160F7" w:rsidP="00E23CAE">
            <w:pPr>
              <w:rPr>
                <w:rFonts w:ascii="Arial" w:hAnsi="Arial" w:cs="Arial"/>
                <w:szCs w:val="18"/>
              </w:rPr>
            </w:pPr>
            <w:r w:rsidRPr="006160F7">
              <w:rPr>
                <w:rFonts w:ascii="Arial" w:hAnsi="Arial" w:cs="Arial"/>
                <w:i/>
                <w:szCs w:val="18"/>
              </w:rPr>
              <w:t>Vermeld eventuele samenwerkingspartners of ingeschakelde adviseurs.</w:t>
            </w:r>
          </w:p>
        </w:tc>
        <w:tc>
          <w:tcPr>
            <w:tcW w:w="5387" w:type="dxa"/>
            <w:gridSpan w:val="2"/>
          </w:tcPr>
          <w:p w14:paraId="20F08F15" w14:textId="77777777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6E7DBE" w:rsidRPr="00D73F95" w14:paraId="4C9BB9F3" w14:textId="77777777" w:rsidTr="00E23CAE">
        <w:trPr>
          <w:trHeight w:val="254"/>
        </w:trPr>
        <w:tc>
          <w:tcPr>
            <w:tcW w:w="562" w:type="dxa"/>
          </w:tcPr>
          <w:p w14:paraId="32B1DE69" w14:textId="77777777" w:rsidR="006E7DBE" w:rsidRPr="00D73F95" w:rsidRDefault="006E7DBE" w:rsidP="00E23CAE">
            <w:pPr>
              <w:pStyle w:val="Opsommingnummer1eniveauOLCO"/>
            </w:pPr>
          </w:p>
        </w:tc>
        <w:tc>
          <w:tcPr>
            <w:tcW w:w="2977" w:type="dxa"/>
          </w:tcPr>
          <w:p w14:paraId="6CAE3D41" w14:textId="3DE4DF5B" w:rsidR="006E7DBE" w:rsidRPr="00D73F95" w:rsidRDefault="006D65FE" w:rsidP="00E23CAE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Tevredenheids</w:t>
            </w:r>
            <w:r w:rsidR="006E7DBE">
              <w:rPr>
                <w:rFonts w:ascii="Arial" w:hAnsi="Arial" w:cs="Arial"/>
                <w:szCs w:val="18"/>
              </w:rPr>
              <w:t>verklaring</w:t>
            </w:r>
            <w:r w:rsidR="004C7F75">
              <w:rPr>
                <w:rFonts w:ascii="Arial" w:hAnsi="Arial" w:cs="Arial"/>
                <w:szCs w:val="18"/>
              </w:rPr>
              <w:t xml:space="preserve"> aanwezig</w:t>
            </w:r>
          </w:p>
        </w:tc>
        <w:tc>
          <w:tcPr>
            <w:tcW w:w="5387" w:type="dxa"/>
            <w:gridSpan w:val="2"/>
          </w:tcPr>
          <w:p w14:paraId="7370E204" w14:textId="55B6C90B" w:rsidR="006E7DBE" w:rsidRPr="00D73F95" w:rsidRDefault="004C7F75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Ja/Nee</w:t>
            </w:r>
          </w:p>
        </w:tc>
      </w:tr>
      <w:tr w:rsidR="00332271" w:rsidRPr="00D73F95" w14:paraId="01729E7A" w14:textId="77777777" w:rsidTr="00E23CAE">
        <w:trPr>
          <w:trHeight w:val="954"/>
        </w:trPr>
        <w:tc>
          <w:tcPr>
            <w:tcW w:w="562" w:type="dxa"/>
          </w:tcPr>
          <w:p w14:paraId="3975858E" w14:textId="7C3C6337" w:rsidR="00332271" w:rsidRPr="00D73F95" w:rsidRDefault="00332271" w:rsidP="00E23CAE">
            <w:pPr>
              <w:pStyle w:val="Opsommingnummer1eniveauOLCO"/>
            </w:pPr>
          </w:p>
        </w:tc>
        <w:tc>
          <w:tcPr>
            <w:tcW w:w="2977" w:type="dxa"/>
          </w:tcPr>
          <w:p w14:paraId="6C916B4E" w14:textId="77777777" w:rsidR="00332271" w:rsidRPr="00D73F95" w:rsidRDefault="00332271" w:rsidP="00E23CAE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de minimumvereisten van de </w:t>
            </w:r>
            <w:r w:rsidRPr="00D73F95">
              <w:rPr>
                <w:rFonts w:ascii="Arial" w:hAnsi="Arial" w:cs="Arial"/>
                <w:b/>
                <w:szCs w:val="18"/>
              </w:rPr>
              <w:t>kerncompetentie</w:t>
            </w:r>
            <w:r w:rsidRPr="00D73F95">
              <w:rPr>
                <w:rFonts w:ascii="Arial" w:hAnsi="Arial" w:cs="Arial"/>
                <w:szCs w:val="18"/>
              </w:rPr>
              <w:t>?</w:t>
            </w:r>
          </w:p>
        </w:tc>
        <w:tc>
          <w:tcPr>
            <w:tcW w:w="5387" w:type="dxa"/>
            <w:gridSpan w:val="2"/>
          </w:tcPr>
          <w:p w14:paraId="21CE7D8F" w14:textId="77777777" w:rsidR="00332271" w:rsidRPr="00D73F95" w:rsidRDefault="00332271" w:rsidP="00E23CAE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</w:t>
            </w:r>
            <w:r w:rsidRPr="00B61720">
              <w:rPr>
                <w:rFonts w:ascii="Arial" w:hAnsi="Arial" w:cs="Arial"/>
                <w:szCs w:val="18"/>
              </w:rPr>
              <w:t>Ja/Nee.</w:t>
            </w:r>
            <w:r w:rsidRPr="00D73F95">
              <w:rPr>
                <w:rFonts w:ascii="Arial" w:hAnsi="Arial" w:cs="Arial"/>
                <w:szCs w:val="18"/>
              </w:rPr>
              <w:t xml:space="preserve"> </w:t>
            </w:r>
          </w:p>
          <w:p w14:paraId="7A1E8F76" w14:textId="26E8959C" w:rsidR="001A2C62" w:rsidRPr="00D73F95" w:rsidRDefault="00FA46D9" w:rsidP="00E23CAE">
            <w:pPr>
              <w:rPr>
                <w:rFonts w:ascii="Arial" w:hAnsi="Arial" w:cs="Arial"/>
                <w:szCs w:val="18"/>
              </w:rPr>
            </w:pPr>
            <w:r w:rsidRPr="00FA46D9">
              <w:rPr>
                <w:rFonts w:ascii="Arial" w:hAnsi="Arial" w:cs="Arial"/>
                <w:i/>
                <w:szCs w:val="18"/>
              </w:rPr>
              <w:t xml:space="preserve">Geef een concrete, </w:t>
            </w:r>
            <w:proofErr w:type="spellStart"/>
            <w:r w:rsidRPr="00FA46D9">
              <w:rPr>
                <w:rFonts w:ascii="Arial" w:hAnsi="Arial" w:cs="Arial"/>
                <w:i/>
                <w:szCs w:val="18"/>
              </w:rPr>
              <w:t>projectspecifieke</w:t>
            </w:r>
            <w:proofErr w:type="spellEnd"/>
            <w:r w:rsidRPr="00FA46D9">
              <w:rPr>
                <w:rFonts w:ascii="Arial" w:hAnsi="Arial" w:cs="Arial"/>
                <w:i/>
                <w:szCs w:val="18"/>
              </w:rPr>
              <w:t xml:space="preserve"> en verifieerbare toelichting waaruit blijkt dat de referentie voldoet aan de gestelde eisen zoals opgenomen in de </w:t>
            </w:r>
            <w:proofErr w:type="gramStart"/>
            <w:r w:rsidRPr="00FA46D9">
              <w:rPr>
                <w:rFonts w:ascii="Arial" w:hAnsi="Arial" w:cs="Arial"/>
                <w:i/>
                <w:szCs w:val="18"/>
              </w:rPr>
              <w:t>Selectieleidraad.</w:t>
            </w:r>
            <w:r w:rsidR="00286709" w:rsidRPr="00286709">
              <w:rPr>
                <w:rFonts w:ascii="Arial" w:hAnsi="Arial" w:cs="Arial"/>
                <w:i/>
                <w:szCs w:val="18"/>
              </w:rPr>
              <w:t>.</w:t>
            </w:r>
            <w:proofErr w:type="gramEnd"/>
            <w:r w:rsidR="00286709" w:rsidRPr="00286709">
              <w:rPr>
                <w:rFonts w:ascii="Arial" w:hAnsi="Arial" w:cs="Arial"/>
                <w:i/>
                <w:szCs w:val="18"/>
              </w:rPr>
              <w:t xml:space="preserve">  </w:t>
            </w:r>
            <w:r w:rsidR="00332271" w:rsidRPr="00D73F95">
              <w:rPr>
                <w:rFonts w:ascii="Arial" w:hAnsi="Arial" w:cs="Arial"/>
                <w:i/>
                <w:szCs w:val="18"/>
              </w:rPr>
              <w:t xml:space="preserve"> </w:t>
            </w:r>
          </w:p>
        </w:tc>
      </w:tr>
    </w:tbl>
    <w:p w14:paraId="306A01BF" w14:textId="6D23D2CF" w:rsidR="00332271" w:rsidRDefault="007A627D" w:rsidP="007A627D">
      <w:pPr>
        <w:pStyle w:val="Kop3zondernummerOLCO"/>
      </w:pPr>
      <w:bookmarkStart w:id="0" w:name="_Hlk119672756"/>
      <w:r>
        <w:lastRenderedPageBreak/>
        <w:t>Ondertekening</w:t>
      </w:r>
    </w:p>
    <w:bookmarkEnd w:id="0"/>
    <w:p w14:paraId="24F07DDF" w14:textId="20C6B05A" w:rsidR="00332271" w:rsidRDefault="00332271" w:rsidP="00332271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Naam</w:t>
      </w:r>
      <w:r w:rsidR="00307167">
        <w:rPr>
          <w:rFonts w:ascii="Arial" w:hAnsi="Arial" w:cs="Arial"/>
          <w:szCs w:val="18"/>
        </w:rPr>
        <w:t xml:space="preserve"> en functie</w:t>
      </w:r>
      <w:r>
        <w:rPr>
          <w:rFonts w:ascii="Arial" w:hAnsi="Arial" w:cs="Arial"/>
          <w:szCs w:val="18"/>
        </w:rPr>
        <w:t xml:space="preserve">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</w:t>
      </w:r>
      <w:r w:rsidR="00307167">
        <w:rPr>
          <w:rFonts w:ascii="Arial" w:hAnsi="Arial" w:cs="Arial"/>
          <w:szCs w:val="18"/>
        </w:rPr>
        <w:t>...</w:t>
      </w:r>
    </w:p>
    <w:p w14:paraId="3E48ADAC" w14:textId="77777777" w:rsidR="00307167" w:rsidRDefault="00307167" w:rsidP="00332271">
      <w:pPr>
        <w:rPr>
          <w:rFonts w:ascii="Arial" w:hAnsi="Arial" w:cs="Arial"/>
          <w:szCs w:val="18"/>
        </w:rPr>
      </w:pPr>
    </w:p>
    <w:p w14:paraId="67B65033" w14:textId="5E9B8CD8" w:rsidR="00332271" w:rsidRDefault="00332271" w:rsidP="00332271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</w:t>
      </w:r>
      <w:r w:rsidR="00307167">
        <w:rPr>
          <w:rFonts w:ascii="Arial" w:hAnsi="Arial" w:cs="Arial"/>
          <w:szCs w:val="18"/>
        </w:rPr>
        <w:t>…</w:t>
      </w:r>
      <w:proofErr w:type="gramStart"/>
      <w:r w:rsidR="00307167">
        <w:rPr>
          <w:rFonts w:ascii="Arial" w:hAnsi="Arial" w:cs="Arial"/>
          <w:szCs w:val="18"/>
        </w:rPr>
        <w:t>…….</w:t>
      </w:r>
      <w:proofErr w:type="gramEnd"/>
      <w:r w:rsidR="00307167">
        <w:rPr>
          <w:rFonts w:ascii="Arial" w:hAnsi="Arial" w:cs="Arial"/>
          <w:szCs w:val="18"/>
        </w:rPr>
        <w:t>.</w:t>
      </w:r>
    </w:p>
    <w:p w14:paraId="3573C081" w14:textId="77777777" w:rsidR="007A056A" w:rsidRDefault="007A056A" w:rsidP="001A2C62">
      <w:pPr>
        <w:rPr>
          <w:rFonts w:ascii="Arial" w:hAnsi="Arial" w:cs="Arial"/>
          <w:szCs w:val="18"/>
        </w:rPr>
      </w:pPr>
    </w:p>
    <w:p w14:paraId="7F3B3BC3" w14:textId="704F837A" w:rsidR="001D6676" w:rsidRPr="00D03908" w:rsidRDefault="00332271" w:rsidP="001A2C62">
      <w:pPr>
        <w:rPr>
          <w:highlight w:val="yellow"/>
        </w:rPr>
      </w:pPr>
      <w:r>
        <w:rPr>
          <w:rFonts w:ascii="Arial" w:hAnsi="Arial" w:cs="Arial"/>
          <w:szCs w:val="18"/>
        </w:rPr>
        <w:t>Datum: ………………………………………………………………………</w:t>
      </w:r>
      <w:r w:rsidR="00307167">
        <w:rPr>
          <w:rFonts w:ascii="Arial" w:hAnsi="Arial" w:cs="Arial"/>
          <w:szCs w:val="18"/>
        </w:rPr>
        <w:t>………….</w:t>
      </w:r>
    </w:p>
    <w:sectPr w:rsidR="001D6676" w:rsidRPr="00D03908" w:rsidSect="00113132">
      <w:footerReference w:type="default" r:id="rId12"/>
      <w:pgSz w:w="11906" w:h="16838" w:code="9"/>
      <w:pgMar w:top="1134" w:right="1134" w:bottom="993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2203C" w14:textId="77777777" w:rsidR="00776AC5" w:rsidRPr="002C6214" w:rsidRDefault="00776AC5" w:rsidP="002C6214">
      <w:pPr>
        <w:pStyle w:val="Voettekst"/>
      </w:pPr>
    </w:p>
  </w:endnote>
  <w:endnote w:type="continuationSeparator" w:id="0">
    <w:p w14:paraId="7E0BF855" w14:textId="77777777" w:rsidR="00776AC5" w:rsidRPr="002C6214" w:rsidRDefault="00776AC5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852" w:tblpYSpec="bottom"/>
      <w:tblW w:w="9915" w:type="dxa"/>
      <w:tblBorders>
        <w:top w:val="single" w:sz="8" w:space="0" w:color="000000" w:themeColor="tex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78"/>
      <w:gridCol w:w="2437"/>
    </w:tblGrid>
    <w:tr w:rsidR="009A3A5A" w14:paraId="06A67AD6" w14:textId="77777777">
      <w:trPr>
        <w:cantSplit/>
        <w:trHeight w:hRule="exact" w:val="142"/>
      </w:trPr>
      <w:tc>
        <w:tcPr>
          <w:tcW w:w="7483" w:type="dxa"/>
          <w:tcBorders>
            <w:top w:val="single" w:sz="8" w:space="0" w:color="000000" w:themeColor="text1"/>
            <w:left w:val="nil"/>
            <w:bottom w:val="nil"/>
            <w:right w:val="nil"/>
          </w:tcBorders>
        </w:tcPr>
        <w:p w14:paraId="3AF86549" w14:textId="77777777" w:rsidR="009A3A5A" w:rsidRDefault="009A3A5A" w:rsidP="009A3A5A">
          <w:pPr>
            <w:pStyle w:val="VoettekstOLCO"/>
          </w:pPr>
        </w:p>
      </w:tc>
      <w:tc>
        <w:tcPr>
          <w:tcW w:w="2438" w:type="dxa"/>
          <w:tcBorders>
            <w:top w:val="single" w:sz="8" w:space="0" w:color="000000" w:themeColor="text1"/>
            <w:left w:val="nil"/>
            <w:bottom w:val="nil"/>
            <w:right w:val="nil"/>
          </w:tcBorders>
        </w:tcPr>
        <w:p w14:paraId="66528433" w14:textId="77777777" w:rsidR="009A3A5A" w:rsidRDefault="009A3A5A" w:rsidP="009A3A5A">
          <w:pPr>
            <w:pStyle w:val="PaginanummerOLCO"/>
          </w:pPr>
        </w:p>
      </w:tc>
    </w:tr>
    <w:tr w:rsidR="009A3A5A" w14:paraId="20F04E5A" w14:textId="77777777">
      <w:trPr>
        <w:cantSplit/>
        <w:trHeight w:hRule="exact" w:val="369"/>
      </w:trPr>
      <w:tc>
        <w:tcPr>
          <w:tcW w:w="7483" w:type="dxa"/>
          <w:tcBorders>
            <w:top w:val="nil"/>
            <w:left w:val="nil"/>
            <w:bottom w:val="nil"/>
            <w:right w:val="nil"/>
          </w:tcBorders>
          <w:hideMark/>
        </w:tcPr>
        <w:p w14:paraId="3BC32335" w14:textId="0CF8FA4C" w:rsidR="009A3A5A" w:rsidRDefault="00776AC5" w:rsidP="009A3A5A">
          <w:pPr>
            <w:pStyle w:val="VoettekstOLCO"/>
          </w:pPr>
          <w:sdt>
            <w:sdtPr>
              <w:rPr>
                <w:rStyle w:val="VoetteksttekenopmaakOLCO"/>
              </w:rPr>
              <w:tag w:val="Voettekst code"/>
              <w:id w:val="471342081"/>
              <w:dataBinding w:prefixMappings="xmlns:ns0='http://www.joulesunlimited.com/ccmappings' " w:xpath="/ns0:ju[1]/ns0:Voettekst_20_code[1]" w:storeItemID="{3FA39093-B837-48D1-89B4-9EEAAF4BA6F1}"/>
              <w:text/>
            </w:sdtPr>
            <w:sdtEndPr>
              <w:rPr>
                <w:rStyle w:val="VoetteksttekenopmaakOLCO"/>
              </w:rPr>
            </w:sdtEndPr>
            <w:sdtContent>
              <w:r w:rsidR="008B6FAB">
                <w:rPr>
                  <w:rStyle w:val="VoetteksttekenopmaakOLCO"/>
                </w:rPr>
                <w:t>20260354-JM</w:t>
              </w:r>
            </w:sdtContent>
          </w:sdt>
          <w:r w:rsidR="008B6FAB">
            <w:rPr>
              <w:rStyle w:val="VoetteksttekenopmaakOLCO"/>
            </w:rPr>
            <w:t xml:space="preserve"> </w:t>
          </w:r>
          <w:r w:rsidR="008B6FAB">
            <w:t xml:space="preserve">   </w:t>
          </w:r>
          <w:sdt>
            <w:sdtPr>
              <w:rPr>
                <w:rStyle w:val="VoetteksttekenopmaakOLCO"/>
                <w:b w:val="0"/>
              </w:rPr>
              <w:tag w:val="Datum"/>
              <w:id w:val="2134448386"/>
              <w:dataBinding w:prefixMappings="xmlns:ns0='http://www.joulesunlimited.com/ccmappings' " w:xpath="/ns0:ju[1]/ns0:Datum[1]" w:storeItemID="{3FA39093-B837-48D1-89B4-9EEAAF4BA6F1}"/>
              <w:date w:fullDate="2026-04-15T00:00:00Z">
                <w:dateFormat w:val="d MMMM yyyy"/>
                <w:lid w:val="nl-NL"/>
                <w:storeMappedDataAs w:val="dateTime"/>
                <w:calendar w:val="gregorian"/>
              </w:date>
            </w:sdtPr>
            <w:sdtEndPr>
              <w:rPr>
                <w:rStyle w:val="VoetteksttekenopmaakOLCO"/>
              </w:rPr>
            </w:sdtEndPr>
            <w:sdtContent>
              <w:r w:rsidR="00344CFD">
                <w:rPr>
                  <w:rStyle w:val="VoetteksttekenopmaakOLCO"/>
                  <w:b w:val="0"/>
                </w:rPr>
                <w:t>15 april 2026</w:t>
              </w:r>
            </w:sdtContent>
          </w:sdt>
          <w:r w:rsidR="008B6FAB">
            <w:t xml:space="preserve"> </w:t>
          </w:r>
          <w:r w:rsidR="009A3A5A">
            <w:t xml:space="preserve"> </w:t>
          </w:r>
          <w:sdt>
            <w:sdtPr>
              <w:tag w:val="Versienummer"/>
              <w:id w:val="1508703734"/>
              <w:showingPlcHdr/>
              <w:dataBinding w:prefixMappings="xmlns:ns0='http://www.joulesunlimited.com/ccmappings' " w:xpath="/ns0:ju[1]/ns0:Versienummer[1]" w:storeItemID="{3FA39093-B837-48D1-89B4-9EEAAF4BA6F1}"/>
              <w:text/>
            </w:sdtPr>
            <w:sdtEndPr/>
            <w:sdtContent>
              <w:r w:rsidR="00344CFD">
                <w:t xml:space="preserve">     </w:t>
              </w:r>
            </w:sdtContent>
          </w:sdt>
        </w:p>
      </w:tc>
      <w:tc>
        <w:tcPr>
          <w:tcW w:w="2438" w:type="dxa"/>
          <w:tcBorders>
            <w:top w:val="nil"/>
            <w:left w:val="nil"/>
            <w:bottom w:val="nil"/>
            <w:right w:val="nil"/>
          </w:tcBorders>
          <w:hideMark/>
        </w:tcPr>
        <w:p w14:paraId="482A7C53" w14:textId="77777777" w:rsidR="009A3A5A" w:rsidRDefault="009A3A5A" w:rsidP="009A3A5A">
          <w:pPr>
            <w:pStyle w:val="PaginanummerOLCO"/>
          </w:pPr>
          <w:r>
            <w:t xml:space="preserve">Pagina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t xml:space="preserve"> van </w:t>
          </w:r>
          <w:fldSimple w:instr=" NUMPAGES   \* MERGEFORMAT ">
            <w:r>
              <w:t>20</w:t>
            </w:r>
          </w:fldSimple>
        </w:p>
      </w:tc>
    </w:tr>
    <w:tr w:rsidR="009A3A5A" w14:paraId="35FF64E1" w14:textId="77777777">
      <w:trPr>
        <w:cantSplit/>
        <w:trHeight w:hRule="exact" w:val="280"/>
      </w:trPr>
      <w:tc>
        <w:tcPr>
          <w:tcW w:w="7483" w:type="dxa"/>
          <w:tcBorders>
            <w:top w:val="nil"/>
            <w:left w:val="nil"/>
            <w:bottom w:val="nil"/>
            <w:right w:val="nil"/>
          </w:tcBorders>
        </w:tcPr>
        <w:p w14:paraId="3DFA9023" w14:textId="77777777" w:rsidR="009A3A5A" w:rsidRDefault="009A3A5A" w:rsidP="009A3A5A">
          <w:pPr>
            <w:pStyle w:val="Voettekst"/>
          </w:pPr>
        </w:p>
      </w:tc>
      <w:tc>
        <w:tcPr>
          <w:tcW w:w="2438" w:type="dxa"/>
          <w:tcBorders>
            <w:top w:val="nil"/>
            <w:left w:val="nil"/>
            <w:bottom w:val="nil"/>
            <w:right w:val="nil"/>
          </w:tcBorders>
        </w:tcPr>
        <w:p w14:paraId="50786675" w14:textId="77777777" w:rsidR="009A3A5A" w:rsidRDefault="009A3A5A" w:rsidP="009A3A5A">
          <w:pPr>
            <w:pStyle w:val="Voettekst"/>
          </w:pPr>
        </w:p>
      </w:tc>
    </w:tr>
  </w:tbl>
  <w:p w14:paraId="5F432148" w14:textId="74069112" w:rsidR="004D2E9A" w:rsidRDefault="004D2E9A" w:rsidP="0085658E">
    <w:pPr>
      <w:pStyle w:val="Voettekst"/>
      <w:jc w:val="left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03AF6" w14:textId="77777777" w:rsidR="00776AC5" w:rsidRPr="002C6214" w:rsidRDefault="00776AC5" w:rsidP="002C6214">
      <w:pPr>
        <w:pStyle w:val="Voettekst"/>
      </w:pPr>
    </w:p>
  </w:footnote>
  <w:footnote w:type="continuationSeparator" w:id="0">
    <w:p w14:paraId="504CBE9D" w14:textId="77777777" w:rsidR="00776AC5" w:rsidRPr="002C6214" w:rsidRDefault="00776AC5" w:rsidP="002C6214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032A50"/>
    <w:multiLevelType w:val="hybridMultilevel"/>
    <w:tmpl w:val="101A0168"/>
    <w:lvl w:ilvl="0" w:tplc="CA88797C">
      <w:start w:val="2"/>
      <w:numFmt w:val="decimal"/>
      <w:pStyle w:val="VergadernummerOLCO"/>
      <w:suff w:val="nothing"/>
      <w:lvlText w:val="Nr.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F6690"/>
    <w:multiLevelType w:val="multilevel"/>
    <w:tmpl w:val="6EE4AA5A"/>
    <w:numStyleLink w:val="KopnummeringOLCO"/>
  </w:abstractNum>
  <w:abstractNum w:abstractNumId="25" w15:restartNumberingAfterBreak="0">
    <w:nsid w:val="5C7E1615"/>
    <w:multiLevelType w:val="multilevel"/>
    <w:tmpl w:val="F16EA7FA"/>
    <w:numStyleLink w:val="OpsommingnummerlijstOLCO"/>
  </w:abstractNum>
  <w:abstractNum w:abstractNumId="26" w15:restartNumberingAfterBreak="0">
    <w:nsid w:val="60FA248C"/>
    <w:multiLevelType w:val="multilevel"/>
    <w:tmpl w:val="6EE4AA5A"/>
    <w:numStyleLink w:val="KopnummeringOLCO"/>
  </w:abstractNum>
  <w:abstractNum w:abstractNumId="27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8" w15:restartNumberingAfterBreak="0">
    <w:nsid w:val="6C6644DD"/>
    <w:multiLevelType w:val="multilevel"/>
    <w:tmpl w:val="9E50E438"/>
    <w:numStyleLink w:val="OpsommingbolletjeOLCO"/>
  </w:abstractNum>
  <w:abstractNum w:abstractNumId="29" w15:restartNumberingAfterBreak="0">
    <w:nsid w:val="6CAB1E63"/>
    <w:multiLevelType w:val="multilevel"/>
    <w:tmpl w:val="7FB6E594"/>
    <w:numStyleLink w:val="AgendapuntlijstOLCO"/>
  </w:abstractNum>
  <w:abstractNum w:abstractNumId="30" w15:restartNumberingAfterBreak="0">
    <w:nsid w:val="6E7370EC"/>
    <w:multiLevelType w:val="multilevel"/>
    <w:tmpl w:val="9200769E"/>
    <w:numStyleLink w:val="OpsommingkleineletterOLCO"/>
  </w:abstractNum>
  <w:abstractNum w:abstractNumId="31" w15:restartNumberingAfterBreak="0">
    <w:nsid w:val="7038598F"/>
    <w:multiLevelType w:val="multilevel"/>
    <w:tmpl w:val="90A8103A"/>
    <w:numStyleLink w:val="BijlagenummeringOLCO"/>
  </w:abstractNum>
  <w:abstractNum w:abstractNumId="32" w15:restartNumberingAfterBreak="0">
    <w:nsid w:val="70EC4E8C"/>
    <w:multiLevelType w:val="multilevel"/>
    <w:tmpl w:val="C9FA2D30"/>
    <w:numStyleLink w:val="OpsommingopenrondjeOLCO"/>
  </w:abstractNum>
  <w:abstractNum w:abstractNumId="33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4" w15:restartNumberingAfterBreak="0">
    <w:nsid w:val="76AE427F"/>
    <w:multiLevelType w:val="multilevel"/>
    <w:tmpl w:val="8576664C"/>
    <w:numStyleLink w:val="OpsommingtekenOLCO"/>
  </w:abstractNum>
  <w:abstractNum w:abstractNumId="35" w15:restartNumberingAfterBreak="0">
    <w:nsid w:val="79AE6CDF"/>
    <w:multiLevelType w:val="multilevel"/>
    <w:tmpl w:val="B4BACAD8"/>
    <w:numStyleLink w:val="OpsommingstreepjeOLCO"/>
  </w:abstractNum>
  <w:num w:numId="1" w16cid:durableId="324011726">
    <w:abstractNumId w:val="10"/>
  </w:num>
  <w:num w:numId="2" w16cid:durableId="384568837">
    <w:abstractNumId w:val="18"/>
  </w:num>
  <w:num w:numId="3" w16cid:durableId="1584299501">
    <w:abstractNumId w:val="20"/>
  </w:num>
  <w:num w:numId="4" w16cid:durableId="1794053349">
    <w:abstractNumId w:val="12"/>
  </w:num>
  <w:num w:numId="5" w16cid:durableId="1504205696">
    <w:abstractNumId w:val="22"/>
  </w:num>
  <w:num w:numId="6" w16cid:durableId="1085614963">
    <w:abstractNumId w:val="14"/>
  </w:num>
  <w:num w:numId="7" w16cid:durableId="509878410">
    <w:abstractNumId w:val="13"/>
  </w:num>
  <w:num w:numId="8" w16cid:durableId="1186947869">
    <w:abstractNumId w:val="17"/>
  </w:num>
  <w:num w:numId="9" w16cid:durableId="277763740">
    <w:abstractNumId w:val="19"/>
  </w:num>
  <w:num w:numId="10" w16cid:durableId="129519024">
    <w:abstractNumId w:val="27"/>
  </w:num>
  <w:num w:numId="11" w16cid:durableId="917984414">
    <w:abstractNumId w:val="16"/>
  </w:num>
  <w:num w:numId="12" w16cid:durableId="974724893">
    <w:abstractNumId w:val="9"/>
  </w:num>
  <w:num w:numId="13" w16cid:durableId="708333788">
    <w:abstractNumId w:val="7"/>
  </w:num>
  <w:num w:numId="14" w16cid:durableId="666860762">
    <w:abstractNumId w:val="6"/>
  </w:num>
  <w:num w:numId="15" w16cid:durableId="1725523546">
    <w:abstractNumId w:val="5"/>
  </w:num>
  <w:num w:numId="16" w16cid:durableId="353650196">
    <w:abstractNumId w:val="4"/>
  </w:num>
  <w:num w:numId="17" w16cid:durableId="1654673172">
    <w:abstractNumId w:val="8"/>
  </w:num>
  <w:num w:numId="18" w16cid:durableId="999960744">
    <w:abstractNumId w:val="3"/>
  </w:num>
  <w:num w:numId="19" w16cid:durableId="1888636937">
    <w:abstractNumId w:val="2"/>
  </w:num>
  <w:num w:numId="20" w16cid:durableId="318273343">
    <w:abstractNumId w:val="1"/>
  </w:num>
  <w:num w:numId="21" w16cid:durableId="1445929850">
    <w:abstractNumId w:val="0"/>
  </w:num>
  <w:num w:numId="22" w16cid:durableId="1204711609">
    <w:abstractNumId w:val="30"/>
  </w:num>
  <w:num w:numId="23" w16cid:durableId="2045906219">
    <w:abstractNumId w:val="15"/>
    <w:lvlOverride w:ilvl="0"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  <w:b/>
          <w:bCs/>
        </w:rPr>
      </w:lvl>
    </w:lvlOverride>
  </w:num>
  <w:num w:numId="24" w16cid:durableId="1692796798">
    <w:abstractNumId w:val="21"/>
  </w:num>
  <w:num w:numId="25" w16cid:durableId="881795418">
    <w:abstractNumId w:val="29"/>
  </w:num>
  <w:num w:numId="26" w16cid:durableId="1060909672">
    <w:abstractNumId w:val="28"/>
  </w:num>
  <w:num w:numId="27" w16cid:durableId="1313749212">
    <w:abstractNumId w:val="32"/>
  </w:num>
  <w:num w:numId="28" w16cid:durableId="776875513">
    <w:abstractNumId w:val="35"/>
  </w:num>
  <w:num w:numId="29" w16cid:durableId="1920822019">
    <w:abstractNumId w:val="31"/>
  </w:num>
  <w:num w:numId="30" w16cid:durableId="1765148428">
    <w:abstractNumId w:val="34"/>
  </w:num>
  <w:num w:numId="31" w16cid:durableId="575823092">
    <w:abstractNumId w:val="26"/>
  </w:num>
  <w:num w:numId="32" w16cid:durableId="859733402">
    <w:abstractNumId w:val="33"/>
  </w:num>
  <w:num w:numId="33" w16cid:durableId="1827429646">
    <w:abstractNumId w:val="25"/>
  </w:num>
  <w:num w:numId="34" w16cid:durableId="12322783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02530957">
    <w:abstractNumId w:val="11"/>
  </w:num>
  <w:num w:numId="36" w16cid:durableId="864445696">
    <w:abstractNumId w:val="24"/>
  </w:num>
  <w:num w:numId="37" w16cid:durableId="2083022240">
    <w:abstractNumId w:val="23"/>
  </w:num>
  <w:num w:numId="38" w16cid:durableId="21269276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BE"/>
    <w:rsid w:val="0000282C"/>
    <w:rsid w:val="00004562"/>
    <w:rsid w:val="00006237"/>
    <w:rsid w:val="0000663D"/>
    <w:rsid w:val="00010D95"/>
    <w:rsid w:val="00011BFA"/>
    <w:rsid w:val="00012581"/>
    <w:rsid w:val="00016F50"/>
    <w:rsid w:val="00020820"/>
    <w:rsid w:val="000212BA"/>
    <w:rsid w:val="0002562D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67972"/>
    <w:rsid w:val="00072BF1"/>
    <w:rsid w:val="00074DAC"/>
    <w:rsid w:val="00076778"/>
    <w:rsid w:val="0007714E"/>
    <w:rsid w:val="00082CAA"/>
    <w:rsid w:val="000870FD"/>
    <w:rsid w:val="000929C9"/>
    <w:rsid w:val="0009698A"/>
    <w:rsid w:val="000A1B78"/>
    <w:rsid w:val="000A2DFA"/>
    <w:rsid w:val="000B01BC"/>
    <w:rsid w:val="000B4163"/>
    <w:rsid w:val="000B7B1E"/>
    <w:rsid w:val="000C0969"/>
    <w:rsid w:val="000C1A1A"/>
    <w:rsid w:val="000C7089"/>
    <w:rsid w:val="000D6750"/>
    <w:rsid w:val="000D6AB7"/>
    <w:rsid w:val="000E1539"/>
    <w:rsid w:val="000E55A1"/>
    <w:rsid w:val="000E6E43"/>
    <w:rsid w:val="000F19E0"/>
    <w:rsid w:val="000F213A"/>
    <w:rsid w:val="000F2D93"/>
    <w:rsid w:val="000F6143"/>
    <w:rsid w:val="000F650E"/>
    <w:rsid w:val="00100B98"/>
    <w:rsid w:val="00106601"/>
    <w:rsid w:val="00110A9F"/>
    <w:rsid w:val="00113132"/>
    <w:rsid w:val="001138AC"/>
    <w:rsid w:val="001170AE"/>
    <w:rsid w:val="00121B7B"/>
    <w:rsid w:val="00122DED"/>
    <w:rsid w:val="00132265"/>
    <w:rsid w:val="001341C3"/>
    <w:rsid w:val="00134E43"/>
    <w:rsid w:val="00135A2A"/>
    <w:rsid w:val="00135E7B"/>
    <w:rsid w:val="00137CBB"/>
    <w:rsid w:val="00145B8E"/>
    <w:rsid w:val="0014640F"/>
    <w:rsid w:val="00152AB2"/>
    <w:rsid w:val="00152E4D"/>
    <w:rsid w:val="00156292"/>
    <w:rsid w:val="00157112"/>
    <w:rsid w:val="001579D8"/>
    <w:rsid w:val="001639F5"/>
    <w:rsid w:val="0018093D"/>
    <w:rsid w:val="0018361F"/>
    <w:rsid w:val="00184C57"/>
    <w:rsid w:val="00187A59"/>
    <w:rsid w:val="00195457"/>
    <w:rsid w:val="001A2B27"/>
    <w:rsid w:val="001A2C62"/>
    <w:rsid w:val="001A5B77"/>
    <w:rsid w:val="001B1B37"/>
    <w:rsid w:val="001B4C7E"/>
    <w:rsid w:val="001C1100"/>
    <w:rsid w:val="001C11BE"/>
    <w:rsid w:val="001C4890"/>
    <w:rsid w:val="001C4F74"/>
    <w:rsid w:val="001C6232"/>
    <w:rsid w:val="001C63E7"/>
    <w:rsid w:val="001D1EA8"/>
    <w:rsid w:val="001D2384"/>
    <w:rsid w:val="001D2A06"/>
    <w:rsid w:val="001D6676"/>
    <w:rsid w:val="001E2293"/>
    <w:rsid w:val="001E2B6C"/>
    <w:rsid w:val="001E34AC"/>
    <w:rsid w:val="001E5F7F"/>
    <w:rsid w:val="001E7C0D"/>
    <w:rsid w:val="001F5B4F"/>
    <w:rsid w:val="001F5C28"/>
    <w:rsid w:val="001F6547"/>
    <w:rsid w:val="002029A9"/>
    <w:rsid w:val="00203C4A"/>
    <w:rsid w:val="0020548B"/>
    <w:rsid w:val="0020607F"/>
    <w:rsid w:val="00206E2A"/>
    <w:rsid w:val="00206FF8"/>
    <w:rsid w:val="002074B2"/>
    <w:rsid w:val="00210E6B"/>
    <w:rsid w:val="00212B4D"/>
    <w:rsid w:val="00216489"/>
    <w:rsid w:val="00220A9C"/>
    <w:rsid w:val="00225889"/>
    <w:rsid w:val="00225C60"/>
    <w:rsid w:val="00225E2C"/>
    <w:rsid w:val="00230B64"/>
    <w:rsid w:val="00236DE9"/>
    <w:rsid w:val="00241FD0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80D1D"/>
    <w:rsid w:val="00282B5D"/>
    <w:rsid w:val="00283592"/>
    <w:rsid w:val="00286709"/>
    <w:rsid w:val="00286914"/>
    <w:rsid w:val="002919FA"/>
    <w:rsid w:val="00294CD2"/>
    <w:rsid w:val="00296D77"/>
    <w:rsid w:val="002A29D6"/>
    <w:rsid w:val="002A2E44"/>
    <w:rsid w:val="002B08A4"/>
    <w:rsid w:val="002B2998"/>
    <w:rsid w:val="002B4EA3"/>
    <w:rsid w:val="002B64EE"/>
    <w:rsid w:val="002C0EBD"/>
    <w:rsid w:val="002C46FB"/>
    <w:rsid w:val="002C6214"/>
    <w:rsid w:val="002D0E88"/>
    <w:rsid w:val="002D52B2"/>
    <w:rsid w:val="002E04AF"/>
    <w:rsid w:val="002E2611"/>
    <w:rsid w:val="002E274E"/>
    <w:rsid w:val="002E68CD"/>
    <w:rsid w:val="002F6774"/>
    <w:rsid w:val="002F678C"/>
    <w:rsid w:val="002F7B77"/>
    <w:rsid w:val="003063C0"/>
    <w:rsid w:val="00307167"/>
    <w:rsid w:val="00311AC3"/>
    <w:rsid w:val="00312D26"/>
    <w:rsid w:val="00313E8E"/>
    <w:rsid w:val="00317DEA"/>
    <w:rsid w:val="00322A9F"/>
    <w:rsid w:val="00323121"/>
    <w:rsid w:val="00332271"/>
    <w:rsid w:val="00334D4B"/>
    <w:rsid w:val="00335B5E"/>
    <w:rsid w:val="00335F6B"/>
    <w:rsid w:val="00337DDE"/>
    <w:rsid w:val="0034014B"/>
    <w:rsid w:val="003417A8"/>
    <w:rsid w:val="00344CFD"/>
    <w:rsid w:val="00345315"/>
    <w:rsid w:val="00346631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349"/>
    <w:rsid w:val="00377612"/>
    <w:rsid w:val="00382603"/>
    <w:rsid w:val="00383954"/>
    <w:rsid w:val="00385646"/>
    <w:rsid w:val="00386B58"/>
    <w:rsid w:val="0039126D"/>
    <w:rsid w:val="00392FA6"/>
    <w:rsid w:val="003964D4"/>
    <w:rsid w:val="0039656A"/>
    <w:rsid w:val="003A0026"/>
    <w:rsid w:val="003A5ED3"/>
    <w:rsid w:val="003A6677"/>
    <w:rsid w:val="003B01B7"/>
    <w:rsid w:val="003B14A0"/>
    <w:rsid w:val="003B595E"/>
    <w:rsid w:val="003C2345"/>
    <w:rsid w:val="003C4365"/>
    <w:rsid w:val="003D04B7"/>
    <w:rsid w:val="003D09E4"/>
    <w:rsid w:val="003D414A"/>
    <w:rsid w:val="003D49E5"/>
    <w:rsid w:val="003E30F2"/>
    <w:rsid w:val="003E3B7D"/>
    <w:rsid w:val="003E766F"/>
    <w:rsid w:val="003F2747"/>
    <w:rsid w:val="003F4487"/>
    <w:rsid w:val="003F768C"/>
    <w:rsid w:val="004001AF"/>
    <w:rsid w:val="00404A35"/>
    <w:rsid w:val="00410F28"/>
    <w:rsid w:val="004163C3"/>
    <w:rsid w:val="0041674F"/>
    <w:rsid w:val="0042594D"/>
    <w:rsid w:val="00440A2A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77E28"/>
    <w:rsid w:val="004804E1"/>
    <w:rsid w:val="00484C8E"/>
    <w:rsid w:val="00486319"/>
    <w:rsid w:val="00487543"/>
    <w:rsid w:val="004875E2"/>
    <w:rsid w:val="00490BBD"/>
    <w:rsid w:val="00495327"/>
    <w:rsid w:val="004A0BCC"/>
    <w:rsid w:val="004B1D58"/>
    <w:rsid w:val="004B2C90"/>
    <w:rsid w:val="004C51F8"/>
    <w:rsid w:val="004C7F75"/>
    <w:rsid w:val="004D2412"/>
    <w:rsid w:val="004D2E9A"/>
    <w:rsid w:val="004F4A4D"/>
    <w:rsid w:val="004F6A99"/>
    <w:rsid w:val="005017F3"/>
    <w:rsid w:val="00501A64"/>
    <w:rsid w:val="00502159"/>
    <w:rsid w:val="005035FB"/>
    <w:rsid w:val="00503BFD"/>
    <w:rsid w:val="005043E5"/>
    <w:rsid w:val="00507A2B"/>
    <w:rsid w:val="00513D36"/>
    <w:rsid w:val="00515E2F"/>
    <w:rsid w:val="00520195"/>
    <w:rsid w:val="00521726"/>
    <w:rsid w:val="00526530"/>
    <w:rsid w:val="0053645C"/>
    <w:rsid w:val="00545244"/>
    <w:rsid w:val="00553050"/>
    <w:rsid w:val="00553801"/>
    <w:rsid w:val="005615BE"/>
    <w:rsid w:val="00562E3D"/>
    <w:rsid w:val="0056661A"/>
    <w:rsid w:val="00575FFC"/>
    <w:rsid w:val="00580E25"/>
    <w:rsid w:val="005818B8"/>
    <w:rsid w:val="005850AF"/>
    <w:rsid w:val="0059027A"/>
    <w:rsid w:val="0059247F"/>
    <w:rsid w:val="005926F8"/>
    <w:rsid w:val="0059437A"/>
    <w:rsid w:val="005A1BD7"/>
    <w:rsid w:val="005A2BEC"/>
    <w:rsid w:val="005B371E"/>
    <w:rsid w:val="005B4FAF"/>
    <w:rsid w:val="005C5603"/>
    <w:rsid w:val="005C6668"/>
    <w:rsid w:val="005D1BDE"/>
    <w:rsid w:val="005D4151"/>
    <w:rsid w:val="005D4307"/>
    <w:rsid w:val="005D5E21"/>
    <w:rsid w:val="005E3E58"/>
    <w:rsid w:val="005F1E97"/>
    <w:rsid w:val="006040DB"/>
    <w:rsid w:val="00604579"/>
    <w:rsid w:val="00606BC6"/>
    <w:rsid w:val="00606D41"/>
    <w:rsid w:val="00606DE2"/>
    <w:rsid w:val="00610FF8"/>
    <w:rsid w:val="00612C22"/>
    <w:rsid w:val="00613262"/>
    <w:rsid w:val="006155A6"/>
    <w:rsid w:val="006160F7"/>
    <w:rsid w:val="00621CD8"/>
    <w:rsid w:val="00624485"/>
    <w:rsid w:val="00641E45"/>
    <w:rsid w:val="00643AC5"/>
    <w:rsid w:val="00647A67"/>
    <w:rsid w:val="00653D01"/>
    <w:rsid w:val="006607A8"/>
    <w:rsid w:val="00664EE1"/>
    <w:rsid w:val="006653B0"/>
    <w:rsid w:val="006662ED"/>
    <w:rsid w:val="006767B2"/>
    <w:rsid w:val="00680654"/>
    <w:rsid w:val="00685EED"/>
    <w:rsid w:val="0068670B"/>
    <w:rsid w:val="00687832"/>
    <w:rsid w:val="006953A2"/>
    <w:rsid w:val="006A0D54"/>
    <w:rsid w:val="006A45F8"/>
    <w:rsid w:val="006B6044"/>
    <w:rsid w:val="006C570F"/>
    <w:rsid w:val="006C6A9D"/>
    <w:rsid w:val="006C7217"/>
    <w:rsid w:val="006D1154"/>
    <w:rsid w:val="006D1A9D"/>
    <w:rsid w:val="006D2ECD"/>
    <w:rsid w:val="006D65FE"/>
    <w:rsid w:val="006E7DBE"/>
    <w:rsid w:val="006F34BF"/>
    <w:rsid w:val="0070038F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58BA"/>
    <w:rsid w:val="007361EE"/>
    <w:rsid w:val="00743326"/>
    <w:rsid w:val="0074361D"/>
    <w:rsid w:val="00743EE3"/>
    <w:rsid w:val="00750733"/>
    <w:rsid w:val="00750780"/>
    <w:rsid w:val="007525D1"/>
    <w:rsid w:val="00752725"/>
    <w:rsid w:val="00755B89"/>
    <w:rsid w:val="00756C31"/>
    <w:rsid w:val="00760A65"/>
    <w:rsid w:val="00763B35"/>
    <w:rsid w:val="00764AF2"/>
    <w:rsid w:val="00766E99"/>
    <w:rsid w:val="00770652"/>
    <w:rsid w:val="00775717"/>
    <w:rsid w:val="00776618"/>
    <w:rsid w:val="00776AC5"/>
    <w:rsid w:val="00783DC8"/>
    <w:rsid w:val="007865DD"/>
    <w:rsid w:val="00787B55"/>
    <w:rsid w:val="0079179F"/>
    <w:rsid w:val="007939DB"/>
    <w:rsid w:val="00793E98"/>
    <w:rsid w:val="00796A8D"/>
    <w:rsid w:val="007A056A"/>
    <w:rsid w:val="007A627D"/>
    <w:rsid w:val="007B0C68"/>
    <w:rsid w:val="007B3035"/>
    <w:rsid w:val="007B3114"/>
    <w:rsid w:val="007B5373"/>
    <w:rsid w:val="007C0010"/>
    <w:rsid w:val="007C037C"/>
    <w:rsid w:val="007D0F5C"/>
    <w:rsid w:val="007D1439"/>
    <w:rsid w:val="007D4A7D"/>
    <w:rsid w:val="007D4DCE"/>
    <w:rsid w:val="007E264F"/>
    <w:rsid w:val="007E4A07"/>
    <w:rsid w:val="007E7724"/>
    <w:rsid w:val="007F0A2A"/>
    <w:rsid w:val="007F1417"/>
    <w:rsid w:val="007F18D5"/>
    <w:rsid w:val="007F48F0"/>
    <w:rsid w:val="007F653F"/>
    <w:rsid w:val="008064EE"/>
    <w:rsid w:val="00810585"/>
    <w:rsid w:val="00822049"/>
    <w:rsid w:val="008222EE"/>
    <w:rsid w:val="00823AC1"/>
    <w:rsid w:val="00826EA4"/>
    <w:rsid w:val="00832239"/>
    <w:rsid w:val="00840AC2"/>
    <w:rsid w:val="008433F4"/>
    <w:rsid w:val="00843B35"/>
    <w:rsid w:val="00854B34"/>
    <w:rsid w:val="0085658E"/>
    <w:rsid w:val="0086137E"/>
    <w:rsid w:val="008664DD"/>
    <w:rsid w:val="008736AE"/>
    <w:rsid w:val="0087377D"/>
    <w:rsid w:val="008775D3"/>
    <w:rsid w:val="00877BD5"/>
    <w:rsid w:val="008802D3"/>
    <w:rsid w:val="008835BC"/>
    <w:rsid w:val="00884BE2"/>
    <w:rsid w:val="00886BB9"/>
    <w:rsid w:val="008870F0"/>
    <w:rsid w:val="008914F4"/>
    <w:rsid w:val="008931CF"/>
    <w:rsid w:val="00893934"/>
    <w:rsid w:val="008A2A1D"/>
    <w:rsid w:val="008A5E5E"/>
    <w:rsid w:val="008B339E"/>
    <w:rsid w:val="008B5CD1"/>
    <w:rsid w:val="008B6FAB"/>
    <w:rsid w:val="008C2F90"/>
    <w:rsid w:val="008C5834"/>
    <w:rsid w:val="008C5E75"/>
    <w:rsid w:val="008C6251"/>
    <w:rsid w:val="008C67D2"/>
    <w:rsid w:val="008D2143"/>
    <w:rsid w:val="008D7BDD"/>
    <w:rsid w:val="008E1A92"/>
    <w:rsid w:val="0090254C"/>
    <w:rsid w:val="00902829"/>
    <w:rsid w:val="0090439D"/>
    <w:rsid w:val="0090724E"/>
    <w:rsid w:val="00907888"/>
    <w:rsid w:val="00910D57"/>
    <w:rsid w:val="00911528"/>
    <w:rsid w:val="00920140"/>
    <w:rsid w:val="009221AC"/>
    <w:rsid w:val="009225D7"/>
    <w:rsid w:val="009261FD"/>
    <w:rsid w:val="00930C8F"/>
    <w:rsid w:val="0093176A"/>
    <w:rsid w:val="00934750"/>
    <w:rsid w:val="00934E30"/>
    <w:rsid w:val="00935271"/>
    <w:rsid w:val="00943209"/>
    <w:rsid w:val="00944AB5"/>
    <w:rsid w:val="0094509D"/>
    <w:rsid w:val="00945318"/>
    <w:rsid w:val="00945727"/>
    <w:rsid w:val="00950DB4"/>
    <w:rsid w:val="00953441"/>
    <w:rsid w:val="009534C6"/>
    <w:rsid w:val="00956E04"/>
    <w:rsid w:val="00957CCB"/>
    <w:rsid w:val="009606EB"/>
    <w:rsid w:val="00963973"/>
    <w:rsid w:val="009666CE"/>
    <w:rsid w:val="00971786"/>
    <w:rsid w:val="00971B3B"/>
    <w:rsid w:val="00975D18"/>
    <w:rsid w:val="00975E84"/>
    <w:rsid w:val="00976F6A"/>
    <w:rsid w:val="009A3A5A"/>
    <w:rsid w:val="009A5B23"/>
    <w:rsid w:val="009B70EC"/>
    <w:rsid w:val="009C1976"/>
    <w:rsid w:val="009C2F9E"/>
    <w:rsid w:val="009D5AE2"/>
    <w:rsid w:val="009F0ADA"/>
    <w:rsid w:val="00A07FEF"/>
    <w:rsid w:val="00A1497C"/>
    <w:rsid w:val="00A21956"/>
    <w:rsid w:val="00A2306C"/>
    <w:rsid w:val="00A41378"/>
    <w:rsid w:val="00A42EEC"/>
    <w:rsid w:val="00A44CED"/>
    <w:rsid w:val="00A50406"/>
    <w:rsid w:val="00A50767"/>
    <w:rsid w:val="00A50801"/>
    <w:rsid w:val="00A552BE"/>
    <w:rsid w:val="00A60A58"/>
    <w:rsid w:val="00A61647"/>
    <w:rsid w:val="00A61B21"/>
    <w:rsid w:val="00A65B09"/>
    <w:rsid w:val="00A670BB"/>
    <w:rsid w:val="00A71291"/>
    <w:rsid w:val="00A71BF3"/>
    <w:rsid w:val="00A76E7C"/>
    <w:rsid w:val="00A804D2"/>
    <w:rsid w:val="00A84368"/>
    <w:rsid w:val="00A871D6"/>
    <w:rsid w:val="00AA2F6F"/>
    <w:rsid w:val="00AB03E1"/>
    <w:rsid w:val="00AB0D90"/>
    <w:rsid w:val="00AB1E21"/>
    <w:rsid w:val="00AB1E30"/>
    <w:rsid w:val="00AB2477"/>
    <w:rsid w:val="00AB56F0"/>
    <w:rsid w:val="00AB5CB7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24D0"/>
    <w:rsid w:val="00B01DA1"/>
    <w:rsid w:val="00B11A76"/>
    <w:rsid w:val="00B11C76"/>
    <w:rsid w:val="00B233E3"/>
    <w:rsid w:val="00B30352"/>
    <w:rsid w:val="00B346DF"/>
    <w:rsid w:val="00B460C2"/>
    <w:rsid w:val="00B47460"/>
    <w:rsid w:val="00B5672A"/>
    <w:rsid w:val="00B63EB9"/>
    <w:rsid w:val="00B75ED8"/>
    <w:rsid w:val="00B77809"/>
    <w:rsid w:val="00B83B98"/>
    <w:rsid w:val="00B8437C"/>
    <w:rsid w:val="00B85218"/>
    <w:rsid w:val="00B860DC"/>
    <w:rsid w:val="00B87727"/>
    <w:rsid w:val="00B900BD"/>
    <w:rsid w:val="00B9540B"/>
    <w:rsid w:val="00BA2558"/>
    <w:rsid w:val="00BA3794"/>
    <w:rsid w:val="00BA3F4D"/>
    <w:rsid w:val="00BA79E3"/>
    <w:rsid w:val="00BB1FC1"/>
    <w:rsid w:val="00BB239A"/>
    <w:rsid w:val="00BB31CE"/>
    <w:rsid w:val="00BC0188"/>
    <w:rsid w:val="00BC1B51"/>
    <w:rsid w:val="00BC6FB7"/>
    <w:rsid w:val="00BE55A7"/>
    <w:rsid w:val="00BE64B3"/>
    <w:rsid w:val="00BF6A7B"/>
    <w:rsid w:val="00BF6B3C"/>
    <w:rsid w:val="00C00469"/>
    <w:rsid w:val="00C02ABF"/>
    <w:rsid w:val="00C043AF"/>
    <w:rsid w:val="00C06D9A"/>
    <w:rsid w:val="00C0702B"/>
    <w:rsid w:val="00C11B08"/>
    <w:rsid w:val="00C12133"/>
    <w:rsid w:val="00C12A81"/>
    <w:rsid w:val="00C139FB"/>
    <w:rsid w:val="00C14FA6"/>
    <w:rsid w:val="00C17A25"/>
    <w:rsid w:val="00C201EB"/>
    <w:rsid w:val="00C26C66"/>
    <w:rsid w:val="00C33308"/>
    <w:rsid w:val="00C4003A"/>
    <w:rsid w:val="00C41422"/>
    <w:rsid w:val="00C45B20"/>
    <w:rsid w:val="00C50828"/>
    <w:rsid w:val="00C51137"/>
    <w:rsid w:val="00C6206C"/>
    <w:rsid w:val="00C67F8B"/>
    <w:rsid w:val="00C72D11"/>
    <w:rsid w:val="00C808FE"/>
    <w:rsid w:val="00C863AE"/>
    <w:rsid w:val="00C86BEE"/>
    <w:rsid w:val="00C87372"/>
    <w:rsid w:val="00C92E08"/>
    <w:rsid w:val="00C93473"/>
    <w:rsid w:val="00C971C1"/>
    <w:rsid w:val="00CA1FE3"/>
    <w:rsid w:val="00CA332D"/>
    <w:rsid w:val="00CB09E7"/>
    <w:rsid w:val="00CB254D"/>
    <w:rsid w:val="00CB3533"/>
    <w:rsid w:val="00CB7600"/>
    <w:rsid w:val="00CB7D61"/>
    <w:rsid w:val="00CC2944"/>
    <w:rsid w:val="00CC6A4B"/>
    <w:rsid w:val="00CD515C"/>
    <w:rsid w:val="00CD7A5A"/>
    <w:rsid w:val="00CD7AAF"/>
    <w:rsid w:val="00CE2BA6"/>
    <w:rsid w:val="00CE564D"/>
    <w:rsid w:val="00CF2B0C"/>
    <w:rsid w:val="00D023A0"/>
    <w:rsid w:val="00D03908"/>
    <w:rsid w:val="00D15EF9"/>
    <w:rsid w:val="00D16E87"/>
    <w:rsid w:val="00D25A51"/>
    <w:rsid w:val="00D25AA0"/>
    <w:rsid w:val="00D27D0E"/>
    <w:rsid w:val="00D3493F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6E07"/>
    <w:rsid w:val="00DA7584"/>
    <w:rsid w:val="00DA7A62"/>
    <w:rsid w:val="00DB0413"/>
    <w:rsid w:val="00DB0F15"/>
    <w:rsid w:val="00DB3292"/>
    <w:rsid w:val="00DC2D19"/>
    <w:rsid w:val="00DC2F99"/>
    <w:rsid w:val="00DC390F"/>
    <w:rsid w:val="00DC3B21"/>
    <w:rsid w:val="00DC489D"/>
    <w:rsid w:val="00DC6A0D"/>
    <w:rsid w:val="00DD0DF0"/>
    <w:rsid w:val="00DD140B"/>
    <w:rsid w:val="00DD2123"/>
    <w:rsid w:val="00DD2A9E"/>
    <w:rsid w:val="00DD509E"/>
    <w:rsid w:val="00DE14C5"/>
    <w:rsid w:val="00DE2331"/>
    <w:rsid w:val="00DE2FD1"/>
    <w:rsid w:val="00DE5035"/>
    <w:rsid w:val="00DE5157"/>
    <w:rsid w:val="00DF1BBC"/>
    <w:rsid w:val="00DF3351"/>
    <w:rsid w:val="00DF609E"/>
    <w:rsid w:val="00E05BA5"/>
    <w:rsid w:val="00E07762"/>
    <w:rsid w:val="00E12CAA"/>
    <w:rsid w:val="00E16825"/>
    <w:rsid w:val="00E230B2"/>
    <w:rsid w:val="00E239D8"/>
    <w:rsid w:val="00E23CAE"/>
    <w:rsid w:val="00E307DC"/>
    <w:rsid w:val="00E318F2"/>
    <w:rsid w:val="00E334BB"/>
    <w:rsid w:val="00E33774"/>
    <w:rsid w:val="00E4520C"/>
    <w:rsid w:val="00E45F90"/>
    <w:rsid w:val="00E47E3C"/>
    <w:rsid w:val="00E52291"/>
    <w:rsid w:val="00E527BE"/>
    <w:rsid w:val="00E56EFE"/>
    <w:rsid w:val="00E57276"/>
    <w:rsid w:val="00E60CE6"/>
    <w:rsid w:val="00E61D02"/>
    <w:rsid w:val="00E62D48"/>
    <w:rsid w:val="00E6431C"/>
    <w:rsid w:val="00E64BFF"/>
    <w:rsid w:val="00E65900"/>
    <w:rsid w:val="00E65D32"/>
    <w:rsid w:val="00E678A0"/>
    <w:rsid w:val="00E67F1D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A188D"/>
    <w:rsid w:val="00EB263E"/>
    <w:rsid w:val="00EB7C66"/>
    <w:rsid w:val="00EC42E3"/>
    <w:rsid w:val="00EC72BE"/>
    <w:rsid w:val="00ED2104"/>
    <w:rsid w:val="00EE35E4"/>
    <w:rsid w:val="00EE3887"/>
    <w:rsid w:val="00EE4517"/>
    <w:rsid w:val="00EF1C1F"/>
    <w:rsid w:val="00F005C9"/>
    <w:rsid w:val="00F006AD"/>
    <w:rsid w:val="00F1404D"/>
    <w:rsid w:val="00F14B21"/>
    <w:rsid w:val="00F1626B"/>
    <w:rsid w:val="00F16B2B"/>
    <w:rsid w:val="00F16EDB"/>
    <w:rsid w:val="00F208DC"/>
    <w:rsid w:val="00F22CB3"/>
    <w:rsid w:val="00F234F5"/>
    <w:rsid w:val="00F3166C"/>
    <w:rsid w:val="00F33259"/>
    <w:rsid w:val="00F44FB8"/>
    <w:rsid w:val="00F502CA"/>
    <w:rsid w:val="00F50F0C"/>
    <w:rsid w:val="00F519B9"/>
    <w:rsid w:val="00F55E8B"/>
    <w:rsid w:val="00F564F9"/>
    <w:rsid w:val="00F62BA4"/>
    <w:rsid w:val="00F669BA"/>
    <w:rsid w:val="00F716B1"/>
    <w:rsid w:val="00F737B5"/>
    <w:rsid w:val="00F7766C"/>
    <w:rsid w:val="00F82076"/>
    <w:rsid w:val="00F86AC9"/>
    <w:rsid w:val="00F94FCC"/>
    <w:rsid w:val="00F95A49"/>
    <w:rsid w:val="00FA1456"/>
    <w:rsid w:val="00FA269F"/>
    <w:rsid w:val="00FA403E"/>
    <w:rsid w:val="00FA46D9"/>
    <w:rsid w:val="00FA7F1B"/>
    <w:rsid w:val="00FB21F7"/>
    <w:rsid w:val="00FB22AF"/>
    <w:rsid w:val="00FB2839"/>
    <w:rsid w:val="00FB2AAE"/>
    <w:rsid w:val="00FB740E"/>
    <w:rsid w:val="00FB7F9C"/>
    <w:rsid w:val="00FC147A"/>
    <w:rsid w:val="00FC1DF3"/>
    <w:rsid w:val="00FC25E1"/>
    <w:rsid w:val="00FC3FA5"/>
    <w:rsid w:val="00FC6260"/>
    <w:rsid w:val="00FD2C03"/>
    <w:rsid w:val="00FD63B3"/>
    <w:rsid w:val="00FE1570"/>
    <w:rsid w:val="00FE1BFD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0A0A489E"/>
  <w15:chartTrackingRefBased/>
  <w15:docId w15:val="{F6D5A330-ACE9-4D13-BEF1-E8602F03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332271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uiPriority w:val="98"/>
    <w:semiHidden/>
    <w:rsid w:val="00122DED"/>
  </w:style>
  <w:style w:type="paragraph" w:styleId="Voettekst">
    <w:name w:val="footer"/>
    <w:basedOn w:val="ZsysbasisOLCO"/>
    <w:next w:val="BasistekstOLCO"/>
    <w:link w:val="VoettekstChar"/>
    <w:uiPriority w:val="98"/>
    <w:semiHidden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59247F"/>
    <w:pPr>
      <w:keepNext/>
      <w:keepLines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spacing w:line="280" w:lineRule="atLeast"/>
      <w:ind w:left="720" w:hanging="180"/>
    </w:pPr>
    <w:rPr>
      <w:rFonts w:ascii="Arial" w:hAnsi="Arial" w:cs="Arial"/>
      <w:color w:val="000000" w:themeColor="text1"/>
      <w:szCs w:val="18"/>
    </w:rPr>
  </w:style>
  <w:style w:type="paragraph" w:styleId="Index5">
    <w:name w:val="index 5"/>
    <w:basedOn w:val="Standaard"/>
    <w:next w:val="Standaard"/>
    <w:uiPriority w:val="98"/>
    <w:semiHidden/>
    <w:rsid w:val="00122DED"/>
    <w:pPr>
      <w:spacing w:line="280" w:lineRule="atLeast"/>
      <w:ind w:left="900" w:hanging="180"/>
    </w:pPr>
    <w:rPr>
      <w:rFonts w:ascii="Arial" w:hAnsi="Arial" w:cs="Arial"/>
      <w:color w:val="000000" w:themeColor="text1"/>
      <w:szCs w:val="18"/>
    </w:rPr>
  </w:style>
  <w:style w:type="paragraph" w:styleId="Index6">
    <w:name w:val="index 6"/>
    <w:basedOn w:val="Standaard"/>
    <w:next w:val="Standaard"/>
    <w:uiPriority w:val="98"/>
    <w:semiHidden/>
    <w:rsid w:val="00122DED"/>
    <w:pPr>
      <w:spacing w:line="280" w:lineRule="atLeast"/>
      <w:ind w:left="1080" w:hanging="180"/>
    </w:pPr>
    <w:rPr>
      <w:rFonts w:ascii="Arial" w:hAnsi="Arial" w:cs="Arial"/>
      <w:color w:val="000000" w:themeColor="text1"/>
      <w:szCs w:val="18"/>
    </w:rPr>
  </w:style>
  <w:style w:type="paragraph" w:styleId="Index7">
    <w:name w:val="index 7"/>
    <w:basedOn w:val="Standaard"/>
    <w:next w:val="Standaard"/>
    <w:uiPriority w:val="98"/>
    <w:semiHidden/>
    <w:rsid w:val="00122DED"/>
    <w:pPr>
      <w:spacing w:line="280" w:lineRule="atLeast"/>
      <w:ind w:left="1260" w:hanging="180"/>
    </w:pPr>
    <w:rPr>
      <w:rFonts w:ascii="Arial" w:hAnsi="Arial" w:cs="Arial"/>
      <w:color w:val="000000" w:themeColor="text1"/>
      <w:szCs w:val="18"/>
    </w:rPr>
  </w:style>
  <w:style w:type="paragraph" w:styleId="Index8">
    <w:name w:val="index 8"/>
    <w:basedOn w:val="Standaard"/>
    <w:next w:val="Standaard"/>
    <w:uiPriority w:val="98"/>
    <w:semiHidden/>
    <w:rsid w:val="00122DED"/>
    <w:pPr>
      <w:spacing w:line="280" w:lineRule="atLeast"/>
      <w:ind w:left="1440" w:hanging="180"/>
    </w:pPr>
    <w:rPr>
      <w:rFonts w:ascii="Arial" w:hAnsi="Arial" w:cs="Arial"/>
      <w:color w:val="000000" w:themeColor="text1"/>
      <w:szCs w:val="18"/>
    </w:rPr>
  </w:style>
  <w:style w:type="paragraph" w:styleId="Index9">
    <w:name w:val="index 9"/>
    <w:basedOn w:val="Standaard"/>
    <w:next w:val="Standaard"/>
    <w:uiPriority w:val="98"/>
    <w:semiHidden/>
    <w:rsid w:val="00122DED"/>
    <w:pPr>
      <w:spacing w:line="280" w:lineRule="atLeast"/>
      <w:ind w:left="1620" w:hanging="180"/>
    </w:pPr>
    <w:rPr>
      <w:rFonts w:ascii="Arial" w:hAnsi="Arial" w:cs="Arial"/>
      <w:color w:val="000000" w:themeColor="text1"/>
      <w:szCs w:val="18"/>
    </w:r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gadernummerOLCO">
    <w:name w:val="Vergadernummer OLCO"/>
    <w:basedOn w:val="ZsysbasisOLCO"/>
    <w:uiPriority w:val="4"/>
    <w:rsid w:val="00A552BE"/>
    <w:pPr>
      <w:numPr>
        <w:numId w:val="37"/>
      </w:numPr>
    </w:pPr>
    <w:rPr>
      <w:b/>
      <w:color w:val="auto"/>
    </w:rPr>
  </w:style>
  <w:style w:type="character" w:customStyle="1" w:styleId="VoettekstChar">
    <w:name w:val="Voettekst Char"/>
    <w:basedOn w:val="Standaardalinea-lettertype"/>
    <w:link w:val="Voettekst"/>
    <w:uiPriority w:val="98"/>
    <w:semiHidden/>
    <w:rsid w:val="009A3A5A"/>
    <w:rPr>
      <w:rFonts w:ascii="Arial" w:hAnsi="Arial" w:cs="Arial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7b326e-1db6-40f4-9e5d-00934cf0068f" xsi:nil="true"/>
    <lcf76f155ced4ddcb4097134ff3c332f xmlns="d06dc500-a34e-4ee1-ae33-04b72d3dd0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9" ma:contentTypeDescription="Een nieuw document maken." ma:contentTypeScope="" ma:versionID="ea35ebe38b1a70caf1dab6e3eb644ef4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9136237fbe38cc39d4cf70b715cd348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ju xmlns="http://www.joulesunlimited.com/ccmappings">
  <Voettekst_20_code>20260354-JM</Voettekst_20_code>
  <Versienummer/>
  <Datum>2026-04-15T00:00:00</Datum>
</ju>
</file>

<file path=customXml/itemProps1.xml><?xml version="1.0" encoding="utf-8"?>
<ds:datastoreItem xmlns:ds="http://schemas.openxmlformats.org/officeDocument/2006/customXml" ds:itemID="{89077E19-F4EC-48BB-979C-6BA3BAD915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8FA26-15CB-4DF0-9228-A6FB24BD0264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</ds:schemaRefs>
</ds:datastoreItem>
</file>

<file path=customXml/itemProps3.xml><?xml version="1.0" encoding="utf-8"?>
<ds:datastoreItem xmlns:ds="http://schemas.openxmlformats.org/officeDocument/2006/customXml" ds:itemID="{5D77A635-AB3F-407A-83C1-36F698ACE2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8DED9-3D5E-4C63-B0CF-888725415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Sjoerd van Rooijen</dc:creator>
  <cp:keywords/>
  <dc:description/>
  <cp:lastModifiedBy>Jeanna Mallmann</cp:lastModifiedBy>
  <cp:revision>72</cp:revision>
  <cp:lastPrinted>2018-12-11T07:36:00Z</cp:lastPrinted>
  <dcterms:created xsi:type="dcterms:W3CDTF">2025-06-03T12:40:00Z</dcterms:created>
  <dcterms:modified xsi:type="dcterms:W3CDTF">2026-04-15T14:42:00Z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MediaServiceImageTags">
    <vt:lpwstr/>
  </property>
</Properties>
</file>